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w:t>
      </w:r>
      <w:bookmarkStart w:id="10" w:name="_GoBack"/>
      <w:bookmarkEnd w:id="10"/>
      <w:r>
        <w:t xml:space="preserve">ge </w:t>
      </w:r>
      <w:r w:rsidR="0046258E" w:rsidRPr="0046258E">
        <w:t>3</w:t>
      </w:r>
      <w:r w:rsidR="0046258E">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headerReference w:type="default" r:id="rId8"/>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58E" w:rsidRDefault="0046258E" w:rsidP="0046258E">
      <w:pPr>
        <w:spacing w:line="240" w:lineRule="auto"/>
      </w:pPr>
      <w:r>
        <w:separator/>
      </w:r>
    </w:p>
  </w:endnote>
  <w:endnote w:type="continuationSeparator" w:id="0">
    <w:p w:rsidR="0046258E" w:rsidRDefault="0046258E" w:rsidP="004625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58E" w:rsidRDefault="0046258E" w:rsidP="0046258E">
      <w:pPr>
        <w:spacing w:line="240" w:lineRule="auto"/>
      </w:pPr>
      <w:r>
        <w:separator/>
      </w:r>
    </w:p>
  </w:footnote>
  <w:footnote w:type="continuationSeparator" w:id="0">
    <w:p w:rsidR="0046258E" w:rsidRDefault="0046258E" w:rsidP="004625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58E" w:rsidRDefault="0046258E">
    <w:pPr>
      <w:pStyle w:val="Koptekst"/>
    </w:pPr>
    <w:r>
      <w:t>Project: AI2020-0142 Vernieuwing Berlagebrug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6258E"/>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rsid w:val="0046258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6258E"/>
    <w:rPr>
      <w:rFonts w:ascii="Tahoma" w:eastAsia="Calibri" w:hAnsi="Tahoma" w:cs="Tahoma"/>
      <w:sz w:val="16"/>
      <w:szCs w:val="16"/>
      <w:lang w:eastAsia="en-US"/>
    </w:rPr>
  </w:style>
  <w:style w:type="paragraph" w:styleId="Koptekst">
    <w:name w:val="header"/>
    <w:basedOn w:val="Standaard"/>
    <w:link w:val="KoptekstChar"/>
    <w:rsid w:val="0046258E"/>
    <w:pPr>
      <w:tabs>
        <w:tab w:val="center" w:pos="4513"/>
        <w:tab w:val="right" w:pos="9026"/>
      </w:tabs>
      <w:spacing w:line="240" w:lineRule="auto"/>
    </w:pPr>
  </w:style>
  <w:style w:type="character" w:customStyle="1" w:styleId="KoptekstChar">
    <w:name w:val="Koptekst Char"/>
    <w:basedOn w:val="Standaardalinea-lettertype"/>
    <w:link w:val="Koptekst"/>
    <w:rsid w:val="0046258E"/>
    <w:rPr>
      <w:rFonts w:eastAsia="Calibri"/>
      <w:lang w:eastAsia="en-US"/>
    </w:rPr>
  </w:style>
  <w:style w:type="paragraph" w:styleId="Voettekst">
    <w:name w:val="footer"/>
    <w:basedOn w:val="Standaard"/>
    <w:link w:val="VoettekstChar"/>
    <w:rsid w:val="0046258E"/>
    <w:pPr>
      <w:tabs>
        <w:tab w:val="center" w:pos="4513"/>
        <w:tab w:val="right" w:pos="9026"/>
      </w:tabs>
      <w:spacing w:line="240" w:lineRule="auto"/>
    </w:pPr>
  </w:style>
  <w:style w:type="character" w:customStyle="1" w:styleId="VoettekstChar">
    <w:name w:val="Voettekst Char"/>
    <w:basedOn w:val="Standaardalinea-lettertype"/>
    <w:link w:val="Voettekst"/>
    <w:rsid w:val="0046258E"/>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rsid w:val="0046258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6258E"/>
    <w:rPr>
      <w:rFonts w:ascii="Tahoma" w:eastAsia="Calibri" w:hAnsi="Tahoma" w:cs="Tahoma"/>
      <w:sz w:val="16"/>
      <w:szCs w:val="16"/>
      <w:lang w:eastAsia="en-US"/>
    </w:rPr>
  </w:style>
  <w:style w:type="paragraph" w:styleId="Koptekst">
    <w:name w:val="header"/>
    <w:basedOn w:val="Standaard"/>
    <w:link w:val="KoptekstChar"/>
    <w:rsid w:val="0046258E"/>
    <w:pPr>
      <w:tabs>
        <w:tab w:val="center" w:pos="4513"/>
        <w:tab w:val="right" w:pos="9026"/>
      </w:tabs>
      <w:spacing w:line="240" w:lineRule="auto"/>
    </w:pPr>
  </w:style>
  <w:style w:type="character" w:customStyle="1" w:styleId="KoptekstChar">
    <w:name w:val="Koptekst Char"/>
    <w:basedOn w:val="Standaardalinea-lettertype"/>
    <w:link w:val="Koptekst"/>
    <w:rsid w:val="0046258E"/>
    <w:rPr>
      <w:rFonts w:eastAsia="Calibri"/>
      <w:lang w:eastAsia="en-US"/>
    </w:rPr>
  </w:style>
  <w:style w:type="paragraph" w:styleId="Voettekst">
    <w:name w:val="footer"/>
    <w:basedOn w:val="Standaard"/>
    <w:link w:val="VoettekstChar"/>
    <w:rsid w:val="0046258E"/>
    <w:pPr>
      <w:tabs>
        <w:tab w:val="center" w:pos="4513"/>
        <w:tab w:val="right" w:pos="9026"/>
      </w:tabs>
      <w:spacing w:line="240" w:lineRule="auto"/>
    </w:pPr>
  </w:style>
  <w:style w:type="character" w:customStyle="1" w:styleId="VoettekstChar">
    <w:name w:val="Voettekst Char"/>
    <w:basedOn w:val="Standaardalinea-lettertype"/>
    <w:link w:val="Voettekst"/>
    <w:rsid w:val="0046258E"/>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1252CC2.dotm</Template>
  <TotalTime>18</TotalTime>
  <Pages>1</Pages>
  <Words>143</Words>
  <Characters>979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Simonis, Stef</cp:lastModifiedBy>
  <cp:revision>4</cp:revision>
  <cp:lastPrinted>2019-06-25T09:05:00Z</cp:lastPrinted>
  <dcterms:created xsi:type="dcterms:W3CDTF">2019-07-10T09:04:00Z</dcterms:created>
  <dcterms:modified xsi:type="dcterms:W3CDTF">2020-06-03T08:15:00Z</dcterms:modified>
</cp:coreProperties>
</file>